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795225" name="019dba8b-eba3-7176-8a72-f3cb078afe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6684440" name="019dba8b-eba3-7176-8a72-f3cb078afea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4382165" name="019dba8f-0f17-73d5-b260-f9ea0d825b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102142" name="019dba8f-0f17-73d5-b260-f9ea0d825b8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1088833" name="019dba8c-b71d-737a-be5c-a6046bf7cd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086230" name="019dba8c-b71d-737a-be5c-a6046bf7cd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9869161" name="019dba90-380d-7cb4-b28c-bce93dd95b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23455" name="019dba90-380d-7cb4-b28c-bce93dd95b7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 OG, links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2341216" name="019dba8d-ccff-72cc-9e1b-3224976da2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0872402" name="019dba8d-ccff-72cc-9e1b-3224976da2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